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三45羽毛球班：食品222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三67太极拳2班：全科231;全科232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三89羽毛球班：中医（定向）222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